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D1007" w14:textId="77777777" w:rsidR="00BA0213" w:rsidRDefault="00BA0213" w:rsidP="00BA0213">
      <w:pPr>
        <w:keepNext/>
        <w:keepLines/>
        <w:spacing w:after="0"/>
        <w:jc w:val="center"/>
        <w:outlineLvl w:val="0"/>
        <w:rPr>
          <w:rFonts w:asciiTheme="majorHAnsi" w:eastAsiaTheme="majorEastAsia" w:hAnsiTheme="majorHAnsi" w:cstheme="majorHAnsi"/>
          <w:b/>
          <w:bCs/>
          <w:lang w:val="pl-PL"/>
        </w:rPr>
      </w:pPr>
    </w:p>
    <w:p w14:paraId="1170EF71" w14:textId="77777777" w:rsidR="00BA0213" w:rsidRDefault="00BA0213" w:rsidP="00BA0213">
      <w:pPr>
        <w:keepNext/>
        <w:keepLines/>
        <w:spacing w:after="0"/>
        <w:jc w:val="center"/>
        <w:outlineLvl w:val="0"/>
        <w:rPr>
          <w:rFonts w:asciiTheme="majorHAnsi" w:eastAsiaTheme="majorEastAsia" w:hAnsiTheme="majorHAnsi" w:cstheme="majorHAnsi"/>
          <w:b/>
          <w:bCs/>
          <w:lang w:val="pl-PL"/>
        </w:rPr>
      </w:pPr>
      <w:r w:rsidRPr="00BA0213">
        <w:rPr>
          <w:rFonts w:asciiTheme="majorHAnsi" w:eastAsiaTheme="majorEastAsia" w:hAnsiTheme="majorHAnsi" w:cstheme="majorHAnsi"/>
          <w:b/>
          <w:bCs/>
          <w:lang w:val="pl-PL"/>
        </w:rPr>
        <w:t>OŚWIADCZENIE WYKONAWCY/PRODUCENTA/AUTORYZOWANEGO</w:t>
      </w:r>
    </w:p>
    <w:p w14:paraId="3A2F804D" w14:textId="349E6CB0" w:rsidR="00BA0213" w:rsidRPr="00BA0213" w:rsidRDefault="00BA0213" w:rsidP="00BA0213">
      <w:pPr>
        <w:keepNext/>
        <w:keepLines/>
        <w:spacing w:after="0"/>
        <w:jc w:val="center"/>
        <w:outlineLvl w:val="0"/>
        <w:rPr>
          <w:rFonts w:asciiTheme="majorHAnsi" w:eastAsiaTheme="majorEastAsia" w:hAnsiTheme="majorHAnsi" w:cstheme="majorHAnsi"/>
          <w:b/>
          <w:bCs/>
          <w:lang w:val="pl-PL"/>
        </w:rPr>
      </w:pPr>
      <w:r w:rsidRPr="00BA0213">
        <w:rPr>
          <w:rFonts w:asciiTheme="majorHAnsi" w:eastAsiaTheme="majorEastAsia" w:hAnsiTheme="majorHAnsi" w:cstheme="majorHAnsi"/>
          <w:b/>
          <w:bCs/>
          <w:lang w:val="pl-PL"/>
        </w:rPr>
        <w:t xml:space="preserve"> PRZEDSTAWICIELA PRODUCENTA O GWARANTOWANYM OKRESIE WSPARCIA</w:t>
      </w:r>
    </w:p>
    <w:p w14:paraId="191A4DB8" w14:textId="77777777" w:rsidR="000E5BB1" w:rsidRPr="00437BBF" w:rsidRDefault="000E5BB1" w:rsidP="000E5BB1">
      <w:pPr>
        <w:rPr>
          <w:lang w:val="pl-PL"/>
        </w:rPr>
      </w:pPr>
    </w:p>
    <w:p w14:paraId="3A052488" w14:textId="77777777" w:rsidR="004E6EE3" w:rsidRPr="007F4AED" w:rsidRDefault="004E6EE3">
      <w:pPr>
        <w:rPr>
          <w:rFonts w:asciiTheme="majorHAnsi" w:hAnsiTheme="majorHAnsi" w:cstheme="majorHAnsi"/>
          <w:sz w:val="20"/>
          <w:szCs w:val="20"/>
          <w:lang w:val="pl-PL"/>
        </w:rPr>
      </w:pPr>
    </w:p>
    <w:p w14:paraId="03BF7C9E" w14:textId="69C7FF98" w:rsidR="00B87F5D" w:rsidRPr="007F4AED" w:rsidRDefault="00646582">
      <w:pPr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Ja, niżej podpisany/a:</w:t>
      </w:r>
    </w:p>
    <w:p w14:paraId="641C5977" w14:textId="77777777" w:rsidR="00B87F5D" w:rsidRPr="007F4AED" w:rsidRDefault="00646582" w:rsidP="007F4AED">
      <w:pPr>
        <w:spacing w:after="0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Imię i nazwisko: .........................................................</w:t>
      </w:r>
    </w:p>
    <w:p w14:paraId="2EA1208B" w14:textId="77777777" w:rsidR="00B87F5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Stanowisko: .........................................................</w:t>
      </w:r>
    </w:p>
    <w:p w14:paraId="12D2D2D7" w14:textId="77777777" w:rsidR="007F4AED" w:rsidRPr="007F4AED" w:rsidRDefault="007F4AED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766A4710" w14:textId="49B776F2" w:rsidR="00B87F5D" w:rsidRPr="007F4AE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 xml:space="preserve">Działający/a w imieniu i na rzecz (nazwa </w:t>
      </w:r>
      <w:r w:rsidR="004965DF" w:rsidRPr="007F4AED">
        <w:rPr>
          <w:rFonts w:asciiTheme="majorHAnsi" w:hAnsiTheme="majorHAnsi" w:cstheme="majorHAnsi"/>
          <w:sz w:val="20"/>
          <w:szCs w:val="20"/>
          <w:lang w:val="pl-PL"/>
        </w:rPr>
        <w:t>producenta</w:t>
      </w:r>
      <w:r w:rsidRPr="007F4AED">
        <w:rPr>
          <w:rFonts w:asciiTheme="majorHAnsi" w:hAnsiTheme="majorHAnsi" w:cstheme="majorHAnsi"/>
          <w:sz w:val="20"/>
          <w:szCs w:val="20"/>
          <w:lang w:val="pl-PL"/>
        </w:rPr>
        <w:t>): .........................................................</w:t>
      </w:r>
    </w:p>
    <w:p w14:paraId="66353775" w14:textId="77777777" w:rsidR="00B87F5D" w:rsidRPr="007F4AE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Adres siedziby: .........................................................</w:t>
      </w:r>
    </w:p>
    <w:p w14:paraId="229D6D14" w14:textId="3CEF4E3C" w:rsidR="00B87F5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Numer NIP/REGON: ..................................................</w:t>
      </w:r>
    </w:p>
    <w:p w14:paraId="43991C41" w14:textId="77777777" w:rsidR="007F4AED" w:rsidRPr="007F4AED" w:rsidRDefault="007F4AED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52F10588" w14:textId="7E57B672" w:rsidR="00646582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 xml:space="preserve">oświadczam, że </w:t>
      </w:r>
      <w:r w:rsidR="004E6EE3" w:rsidRPr="007F4AED">
        <w:rPr>
          <w:rFonts w:asciiTheme="majorHAnsi" w:hAnsiTheme="majorHAnsi" w:cstheme="majorHAnsi"/>
          <w:sz w:val="20"/>
          <w:szCs w:val="20"/>
          <w:lang w:val="pl-PL"/>
        </w:rPr>
        <w:t xml:space="preserve">na </w:t>
      </w:r>
      <w:r w:rsidRPr="007F4AED">
        <w:rPr>
          <w:rFonts w:asciiTheme="majorHAnsi" w:hAnsiTheme="majorHAnsi" w:cstheme="majorHAnsi"/>
          <w:sz w:val="20"/>
          <w:szCs w:val="20"/>
          <w:lang w:val="pl-PL"/>
        </w:rPr>
        <w:t>oferowany sprzęt medyczny:</w:t>
      </w:r>
    </w:p>
    <w:p w14:paraId="49BDC954" w14:textId="77777777" w:rsidR="007F4AED" w:rsidRPr="007F4AED" w:rsidRDefault="007F4AED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3D1E328E" w14:textId="0BD08CB5" w:rsidR="00646582" w:rsidRPr="007F4AED" w:rsidRDefault="00646582" w:rsidP="007F4AED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……………………………………………………………………………………………………………………………………………………………….</w:t>
      </w:r>
    </w:p>
    <w:p w14:paraId="73460A75" w14:textId="3ACC469D" w:rsidR="00646582" w:rsidRPr="007F4AED" w:rsidRDefault="00646582" w:rsidP="00646582">
      <w:pPr>
        <w:jc w:val="center"/>
        <w:rPr>
          <w:rFonts w:asciiTheme="majorHAnsi" w:hAnsiTheme="majorHAnsi" w:cstheme="majorHAnsi"/>
          <w:sz w:val="20"/>
          <w:szCs w:val="20"/>
          <w:u w:val="single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u w:val="single"/>
          <w:lang w:val="pl-PL"/>
        </w:rPr>
        <w:t>[</w:t>
      </w:r>
      <w:r w:rsidR="007D71F6" w:rsidRPr="007F4AED">
        <w:rPr>
          <w:rFonts w:asciiTheme="majorHAnsi" w:hAnsiTheme="majorHAnsi" w:cstheme="majorHAnsi"/>
          <w:sz w:val="20"/>
          <w:szCs w:val="20"/>
          <w:u w:val="single"/>
          <w:lang w:val="pl-PL"/>
        </w:rPr>
        <w:t>należy podać nazwę, typ, producent oferowan</w:t>
      </w:r>
      <w:r w:rsidR="007F4AED">
        <w:rPr>
          <w:rFonts w:asciiTheme="majorHAnsi" w:hAnsiTheme="majorHAnsi" w:cstheme="majorHAnsi"/>
          <w:sz w:val="20"/>
          <w:szCs w:val="20"/>
          <w:u w:val="single"/>
          <w:lang w:val="pl-PL"/>
        </w:rPr>
        <w:t>ego urządzenia</w:t>
      </w:r>
      <w:r w:rsidRPr="007F4AED">
        <w:rPr>
          <w:rFonts w:asciiTheme="majorHAnsi" w:hAnsiTheme="majorHAnsi" w:cstheme="majorHAnsi"/>
          <w:sz w:val="20"/>
          <w:szCs w:val="20"/>
          <w:u w:val="single"/>
          <w:lang w:val="pl-PL"/>
        </w:rPr>
        <w:t>]</w:t>
      </w:r>
    </w:p>
    <w:p w14:paraId="10E1829F" w14:textId="77777777" w:rsidR="007F4AED" w:rsidRDefault="007F4AED" w:rsidP="007F4AED">
      <w:pPr>
        <w:pStyle w:val="Listanumerowana"/>
        <w:numPr>
          <w:ilvl w:val="0"/>
          <w:numId w:val="0"/>
        </w:numPr>
        <w:ind w:left="360" w:hanging="360"/>
        <w:rPr>
          <w:rFonts w:asciiTheme="majorHAnsi" w:hAnsiTheme="majorHAnsi" w:cstheme="majorHAnsi"/>
          <w:sz w:val="20"/>
          <w:szCs w:val="20"/>
          <w:lang w:val="pl-PL"/>
        </w:rPr>
      </w:pPr>
    </w:p>
    <w:p w14:paraId="03B7AC03" w14:textId="1F1216F9" w:rsidR="00B87F5D" w:rsidRPr="007F4AED" w:rsidRDefault="004E6EE3" w:rsidP="007F4AED">
      <w:pPr>
        <w:pStyle w:val="Listanumerowana"/>
        <w:numPr>
          <w:ilvl w:val="0"/>
          <w:numId w:val="0"/>
        </w:numPr>
        <w:rPr>
          <w:rFonts w:asciiTheme="majorHAnsi" w:hAnsiTheme="majorHAnsi" w:cstheme="majorHAnsi"/>
          <w:sz w:val="20"/>
          <w:szCs w:val="20"/>
          <w:lang w:val="pl-PL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t>gwarantuje okres wsparcia technicznego i dostępności do części zamiennych pr</w:t>
      </w:r>
      <w:r w:rsidR="007F4AED">
        <w:rPr>
          <w:rFonts w:asciiTheme="majorHAnsi" w:hAnsiTheme="majorHAnsi" w:cstheme="majorHAnsi"/>
          <w:sz w:val="20"/>
          <w:szCs w:val="20"/>
          <w:lang w:val="pl-PL"/>
        </w:rPr>
        <w:t xml:space="preserve">zez okres minimum 7 lat od daty </w:t>
      </w:r>
      <w:r w:rsidR="002503F8" w:rsidRPr="007F4AED">
        <w:rPr>
          <w:rFonts w:asciiTheme="majorHAnsi" w:hAnsiTheme="majorHAnsi" w:cstheme="majorHAnsi"/>
          <w:sz w:val="20"/>
          <w:szCs w:val="20"/>
          <w:lang w:val="pl-PL"/>
        </w:rPr>
        <w:t>odbioru przedmiotu</w:t>
      </w:r>
      <w:r w:rsidRPr="007F4AED">
        <w:rPr>
          <w:rFonts w:asciiTheme="majorHAnsi" w:hAnsiTheme="majorHAnsi" w:cstheme="majorHAnsi"/>
          <w:sz w:val="20"/>
          <w:szCs w:val="20"/>
          <w:lang w:val="pl-PL"/>
        </w:rPr>
        <w:t xml:space="preserve"> zamówienia</w:t>
      </w:r>
      <w:r w:rsidR="00646582" w:rsidRPr="007F4AED">
        <w:rPr>
          <w:rFonts w:asciiTheme="majorHAnsi" w:hAnsiTheme="majorHAnsi" w:cstheme="majorHAnsi"/>
          <w:sz w:val="20"/>
          <w:szCs w:val="20"/>
          <w:lang w:val="pl-PL"/>
        </w:rPr>
        <w:t>.</w:t>
      </w:r>
    </w:p>
    <w:p w14:paraId="28C70C59" w14:textId="77777777" w:rsidR="004E6EE3" w:rsidRPr="007F4AED" w:rsidRDefault="004E6EE3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1011A7BA" w14:textId="77777777" w:rsidR="00646582" w:rsidRPr="007F4AED" w:rsidRDefault="00646582" w:rsidP="00646582">
      <w:pPr>
        <w:ind w:left="3402"/>
        <w:jc w:val="center"/>
        <w:rPr>
          <w:rFonts w:asciiTheme="majorHAnsi" w:hAnsiTheme="majorHAnsi" w:cstheme="majorHAnsi"/>
          <w:sz w:val="20"/>
          <w:szCs w:val="20"/>
        </w:rPr>
      </w:pPr>
      <w:r w:rsidRPr="007F4AED">
        <w:rPr>
          <w:rFonts w:asciiTheme="majorHAnsi" w:hAnsiTheme="majorHAnsi" w:cstheme="majorHAnsi"/>
          <w:sz w:val="20"/>
          <w:szCs w:val="20"/>
          <w:lang w:val="pl-PL"/>
        </w:rPr>
        <w:br/>
      </w:r>
      <w:r w:rsidRPr="007F4AED">
        <w:rPr>
          <w:rFonts w:asciiTheme="majorHAnsi" w:hAnsiTheme="majorHAnsi" w:cstheme="majorHAnsi"/>
          <w:sz w:val="20"/>
          <w:szCs w:val="20"/>
        </w:rPr>
        <w:t>…………………………………….</w:t>
      </w:r>
    </w:p>
    <w:p w14:paraId="105C3E93" w14:textId="77777777" w:rsidR="00646582" w:rsidRPr="007F4AED" w:rsidRDefault="00646582" w:rsidP="00646582">
      <w:pPr>
        <w:ind w:left="3402"/>
        <w:jc w:val="center"/>
        <w:rPr>
          <w:rFonts w:asciiTheme="majorHAnsi" w:hAnsiTheme="majorHAnsi" w:cstheme="majorHAnsi"/>
          <w:sz w:val="20"/>
          <w:szCs w:val="20"/>
        </w:rPr>
      </w:pPr>
      <w:r w:rsidRPr="007F4AED">
        <w:rPr>
          <w:rFonts w:asciiTheme="majorHAnsi" w:hAnsiTheme="majorHAnsi" w:cstheme="majorHAnsi"/>
          <w:i/>
          <w:sz w:val="20"/>
          <w:szCs w:val="20"/>
        </w:rPr>
        <w:t xml:space="preserve">Data; </w:t>
      </w:r>
      <w:bookmarkStart w:id="0" w:name="_Hlk102639179"/>
      <w:r w:rsidRPr="007F4AED">
        <w:rPr>
          <w:rFonts w:asciiTheme="majorHAnsi" w:hAnsiTheme="majorHAnsi" w:cstheme="majorHAnsi"/>
          <w:i/>
          <w:sz w:val="20"/>
          <w:szCs w:val="20"/>
        </w:rPr>
        <w:t>kwalifikowany podpis elektroniczny</w:t>
      </w:r>
      <w:bookmarkEnd w:id="0"/>
    </w:p>
    <w:p w14:paraId="0B7CA43A" w14:textId="3125807B" w:rsidR="00646582" w:rsidRPr="00437BBF" w:rsidRDefault="00646582" w:rsidP="00646582">
      <w:pPr>
        <w:rPr>
          <w:rFonts w:asciiTheme="majorHAnsi" w:hAnsiTheme="majorHAnsi" w:cstheme="majorHAnsi"/>
          <w:lang w:val="pl-PL"/>
        </w:rPr>
      </w:pPr>
    </w:p>
    <w:p w14:paraId="47B4F300" w14:textId="7A4D74E2" w:rsidR="00B87F5D" w:rsidRPr="00437BBF" w:rsidRDefault="00B87F5D">
      <w:pPr>
        <w:rPr>
          <w:rFonts w:asciiTheme="majorHAnsi" w:hAnsiTheme="majorHAnsi" w:cstheme="majorHAnsi"/>
          <w:lang w:val="pl-PL"/>
        </w:rPr>
      </w:pPr>
    </w:p>
    <w:sectPr w:rsidR="00B87F5D" w:rsidRPr="00437BBF" w:rsidSect="00107C66">
      <w:headerReference w:type="default" r:id="rId8"/>
      <w:pgSz w:w="12240" w:h="15840"/>
      <w:pgMar w:top="1417" w:right="1417" w:bottom="1417" w:left="1417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4DF07" w14:textId="77777777" w:rsidR="003C6F69" w:rsidRDefault="003C6F69" w:rsidP="007E4E31">
      <w:pPr>
        <w:spacing w:after="0" w:line="240" w:lineRule="auto"/>
      </w:pPr>
      <w:r>
        <w:separator/>
      </w:r>
    </w:p>
  </w:endnote>
  <w:endnote w:type="continuationSeparator" w:id="0">
    <w:p w14:paraId="762A1397" w14:textId="77777777" w:rsidR="003C6F69" w:rsidRDefault="003C6F69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9B32" w14:textId="77777777" w:rsidR="003C6F69" w:rsidRDefault="003C6F69" w:rsidP="007E4E31">
      <w:pPr>
        <w:spacing w:after="0" w:line="240" w:lineRule="auto"/>
      </w:pPr>
      <w:r>
        <w:separator/>
      </w:r>
    </w:p>
  </w:footnote>
  <w:footnote w:type="continuationSeparator" w:id="0">
    <w:p w14:paraId="7C279383" w14:textId="77777777" w:rsidR="003C6F69" w:rsidRDefault="003C6F69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6B39" w14:textId="5372C7AA" w:rsidR="007E4E31" w:rsidRPr="00107C66" w:rsidRDefault="007E4E31">
    <w:pPr>
      <w:pStyle w:val="Nagwek"/>
      <w:rPr>
        <w:rFonts w:asciiTheme="majorHAnsi" w:hAnsiTheme="majorHAnsi" w:cstheme="majorHAnsi"/>
        <w:sz w:val="18"/>
        <w:szCs w:val="18"/>
      </w:rPr>
    </w:pPr>
    <w:r w:rsidRPr="00AC6EB3">
      <w:rPr>
        <w:rFonts w:asciiTheme="majorHAnsi" w:eastAsia="MS Mincho" w:hAnsiTheme="majorHAnsi" w:cstheme="majorHAnsi"/>
        <w:noProof/>
        <w:sz w:val="24"/>
        <w:szCs w:val="24"/>
        <w:lang w:val="pl-PL" w:eastAsia="pl-PL"/>
      </w:rPr>
      <w:drawing>
        <wp:inline distT="0" distB="0" distL="0" distR="0" wp14:anchorId="472FC43D" wp14:editId="1B8690E8">
          <wp:extent cx="6035040" cy="546100"/>
          <wp:effectExtent l="0" t="0" r="3810" b="635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E2CEB6" w14:textId="793AF476" w:rsidR="0064704B" w:rsidRPr="00107C66" w:rsidRDefault="00BA0213" w:rsidP="0064704B">
    <w:pPr>
      <w:pStyle w:val="Nagwek"/>
      <w:tabs>
        <w:tab w:val="clear" w:pos="9360"/>
        <w:tab w:val="right" w:pos="9356"/>
      </w:tabs>
      <w:rPr>
        <w:rFonts w:asciiTheme="majorHAnsi" w:hAnsiTheme="majorHAnsi" w:cstheme="majorHAnsi"/>
        <w:sz w:val="18"/>
        <w:szCs w:val="18"/>
        <w:lang w:val="pl-PL"/>
      </w:rPr>
    </w:pPr>
    <w:r w:rsidRPr="00107C66">
      <w:rPr>
        <w:rFonts w:asciiTheme="majorHAnsi" w:hAnsiTheme="majorHAnsi" w:cstheme="majorHAnsi"/>
        <w:bCs/>
        <w:iCs/>
        <w:sz w:val="18"/>
        <w:szCs w:val="18"/>
        <w:lang w:val="pl-PL"/>
      </w:rPr>
      <w:t>Oznaczenie sprawy: Szp.12/</w:t>
    </w:r>
    <w:r w:rsidR="00107C66" w:rsidRPr="00107C66">
      <w:rPr>
        <w:rFonts w:asciiTheme="majorHAnsi" w:hAnsiTheme="majorHAnsi" w:cstheme="majorHAnsi"/>
        <w:bCs/>
        <w:iCs/>
        <w:sz w:val="18"/>
        <w:szCs w:val="18"/>
        <w:lang w:val="pl-PL"/>
      </w:rPr>
      <w:t>2</w:t>
    </w:r>
    <w:r w:rsidRPr="00107C66">
      <w:rPr>
        <w:rFonts w:asciiTheme="majorHAnsi" w:hAnsiTheme="majorHAnsi" w:cstheme="majorHAnsi"/>
        <w:bCs/>
        <w:iCs/>
        <w:sz w:val="18"/>
        <w:szCs w:val="18"/>
        <w:lang w:val="pl-PL"/>
      </w:rPr>
      <w:t>6/2026</w:t>
    </w:r>
    <w:r w:rsidR="0063650D" w:rsidRPr="00107C66">
      <w:rPr>
        <w:rFonts w:asciiTheme="majorHAnsi" w:hAnsiTheme="majorHAnsi" w:cstheme="majorHAnsi"/>
        <w:sz w:val="18"/>
        <w:szCs w:val="18"/>
        <w:lang w:val="pl-PL"/>
      </w:rPr>
      <w:tab/>
    </w:r>
    <w:r w:rsidR="0063650D" w:rsidRPr="00107C66">
      <w:rPr>
        <w:rFonts w:asciiTheme="majorHAnsi" w:hAnsiTheme="majorHAnsi" w:cstheme="majorHAnsi"/>
        <w:sz w:val="18"/>
        <w:szCs w:val="18"/>
        <w:lang w:val="pl-PL"/>
      </w:rPr>
      <w:tab/>
      <w:t>Załącznik nr 6</w:t>
    </w:r>
    <w:r w:rsidR="0064704B" w:rsidRPr="00107C66">
      <w:rPr>
        <w:rFonts w:asciiTheme="majorHAnsi" w:hAnsiTheme="majorHAnsi" w:cstheme="majorHAnsi"/>
        <w:sz w:val="18"/>
        <w:szCs w:val="18"/>
        <w:lang w:val="pl-PL"/>
      </w:rPr>
      <w:t xml:space="preserve"> do SWZ</w:t>
    </w:r>
  </w:p>
  <w:p w14:paraId="5DE13770" w14:textId="77777777" w:rsidR="007E4E31" w:rsidRPr="00107C66" w:rsidRDefault="007E4E31">
    <w:pPr>
      <w:pStyle w:val="Nagwek"/>
      <w:rPr>
        <w:rFonts w:asciiTheme="majorHAnsi" w:hAnsiTheme="majorHAnsi" w:cstheme="majorHAnsi"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3057642">
    <w:abstractNumId w:val="8"/>
  </w:num>
  <w:num w:numId="2" w16cid:durableId="1335960630">
    <w:abstractNumId w:val="6"/>
  </w:num>
  <w:num w:numId="3" w16cid:durableId="2104719647">
    <w:abstractNumId w:val="5"/>
  </w:num>
  <w:num w:numId="4" w16cid:durableId="890044460">
    <w:abstractNumId w:val="4"/>
  </w:num>
  <w:num w:numId="5" w16cid:durableId="160118938">
    <w:abstractNumId w:val="7"/>
  </w:num>
  <w:num w:numId="6" w16cid:durableId="1463378599">
    <w:abstractNumId w:val="3"/>
  </w:num>
  <w:num w:numId="7" w16cid:durableId="1730301024">
    <w:abstractNumId w:val="2"/>
  </w:num>
  <w:num w:numId="8" w16cid:durableId="1124809368">
    <w:abstractNumId w:val="1"/>
  </w:num>
  <w:num w:numId="9" w16cid:durableId="1410425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2224"/>
    <w:rsid w:val="0006063C"/>
    <w:rsid w:val="000866F1"/>
    <w:rsid w:val="000E5BB1"/>
    <w:rsid w:val="00107C66"/>
    <w:rsid w:val="00140757"/>
    <w:rsid w:val="0014782E"/>
    <w:rsid w:val="0015074B"/>
    <w:rsid w:val="001F6D43"/>
    <w:rsid w:val="002503F8"/>
    <w:rsid w:val="0029639D"/>
    <w:rsid w:val="00326F90"/>
    <w:rsid w:val="00351B17"/>
    <w:rsid w:val="003C6F69"/>
    <w:rsid w:val="00437BBF"/>
    <w:rsid w:val="00480BEA"/>
    <w:rsid w:val="004965DF"/>
    <w:rsid w:val="004E6EE3"/>
    <w:rsid w:val="005B3049"/>
    <w:rsid w:val="0063650D"/>
    <w:rsid w:val="00646582"/>
    <w:rsid w:val="0064704B"/>
    <w:rsid w:val="006741BE"/>
    <w:rsid w:val="006B7CD3"/>
    <w:rsid w:val="00766702"/>
    <w:rsid w:val="007D71F6"/>
    <w:rsid w:val="007E4E31"/>
    <w:rsid w:val="007F4AED"/>
    <w:rsid w:val="00862F9A"/>
    <w:rsid w:val="00875E06"/>
    <w:rsid w:val="0092151B"/>
    <w:rsid w:val="009557C4"/>
    <w:rsid w:val="009A19B2"/>
    <w:rsid w:val="009F23B5"/>
    <w:rsid w:val="00A84F54"/>
    <w:rsid w:val="00AA1D8D"/>
    <w:rsid w:val="00AB35FA"/>
    <w:rsid w:val="00AC6EB3"/>
    <w:rsid w:val="00AE4878"/>
    <w:rsid w:val="00B2059B"/>
    <w:rsid w:val="00B3791F"/>
    <w:rsid w:val="00B47730"/>
    <w:rsid w:val="00B814CF"/>
    <w:rsid w:val="00B87F5D"/>
    <w:rsid w:val="00BA0213"/>
    <w:rsid w:val="00BC6865"/>
    <w:rsid w:val="00C15530"/>
    <w:rsid w:val="00C649A3"/>
    <w:rsid w:val="00CB0664"/>
    <w:rsid w:val="00D51DFD"/>
    <w:rsid w:val="00D71F0A"/>
    <w:rsid w:val="00D74B6F"/>
    <w:rsid w:val="00DE5315"/>
    <w:rsid w:val="00E269FB"/>
    <w:rsid w:val="00E82239"/>
    <w:rsid w:val="00EF1818"/>
    <w:rsid w:val="00FC693F"/>
    <w:rsid w:val="00FD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54BB1"/>
  <w14:defaultImageDpi w14:val="300"/>
  <w15:docId w15:val="{BE157F9B-CE56-4182-8241-BB6CB183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965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F18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18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18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8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8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9BF3F3-BCE0-4E33-A6CB-FD081D87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dc:description>generated by python-docx</dc:description>
  <cp:lastModifiedBy>Anna Piechnik</cp:lastModifiedBy>
  <cp:revision>10</cp:revision>
  <dcterms:created xsi:type="dcterms:W3CDTF">2025-07-18T12:30:00Z</dcterms:created>
  <dcterms:modified xsi:type="dcterms:W3CDTF">2026-04-07T07:47:00Z</dcterms:modified>
</cp:coreProperties>
</file>